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7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生物制药(联合办学)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生制药224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0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药物商品学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刘潺潺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学术英语Ⅵ—ASP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张梦莹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学术英语Ⅵ—ASP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Bezuidenhout Jeffrey Morgan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袁天杰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 泰州-药学类实验室-1  王歆竹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泰州-药学类实验室-1  张芳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泰州-J3-506  吴沁航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尹少平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刘春美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(1学时)  泰州-药学类实验室-2  陈景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 泰州-药学类实验室-2  王歆竹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泰州-药学类实验室-2  胡珀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杨志光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药物商品学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刘潺潺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王宇华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袁天杰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 泰州-药学类实验室-1  王歆竹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泰州-药学类实验室-1  张芳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泰州-J3-506  吴沁航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尹少平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刘春美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(1学时)  泰州-药学类实验室-2  陈景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 泰州-药学类实验室-2  王歆竹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泰州-药学类实验室-2  胡珀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药物代谢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吴亮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药物商品学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刘潺潺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王宇华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袁天杰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泰州-药学类实验室-1  王歆竹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泰州-药学类实验室-1  张芳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泰州-J3-506  吴沁航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学术英语Ⅵ—ASP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Bezuidenhout Jeffrey Morgan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学术英语Ⅵ—ASP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胡雅婧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刘春美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 泰州-药学类实验室-2  陈景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泰州-药学类实验室-2  王歆竹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泰州-药学类实验室-2  胡珀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药物代谢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吴亮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王宇华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国际药物研发技术指南ICH概论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王宇华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国际药物研发技术指南ICH概论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吴媛媛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袁天杰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泰州-药学类实验室-1  王歆竹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泰州-药学类实验室-1  张芳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泰州-J3-510  吴沁航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尹少平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刘春美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 泰州-药学类实验室-3  陈景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泰州-药学类实验室-3  王歆竹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泰州-药学类实验室-3  胡珀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王宇华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国际药物研发技术指南ICH概论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王宇华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国际药物研发技术指南ICH概论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吴媛媛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袁天杰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泰州-药学类实验室-1  王歆竹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泰州-药学类实验室-1  张芳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泰州-J3-510  吴沁航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尹少平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刘春美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 泰州-药学类实验室-3  陈景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泰州-药学类实验室-3  王歆竹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泰州-药学类实验室-3  胡珀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生物制药设备与工厂设计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王歆竹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药用菌物学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(042101—003)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张黄琴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